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33DB6" w14:textId="77777777" w:rsidR="001F4368" w:rsidRPr="001F4368" w:rsidRDefault="001F4368" w:rsidP="001F4368">
      <w:pPr>
        <w:rPr>
          <w:b/>
          <w:bCs/>
          <w:lang w:val="pl-PL"/>
        </w:rPr>
      </w:pPr>
      <w:r w:rsidRPr="001F4368">
        <w:rPr>
          <w:b/>
          <w:bCs/>
          <w:lang w:val="pl-PL"/>
        </w:rPr>
        <w:t>OŚWIADCZENIE UCZESTNIKA RAJDU ROWEROWEGO „PO ZDROWIE W POWIECIE”</w:t>
      </w:r>
    </w:p>
    <w:p w14:paraId="0DA35C37" w14:textId="77777777" w:rsidR="001F4368" w:rsidRPr="001F4368" w:rsidRDefault="001F4368" w:rsidP="001F4368">
      <w:pPr>
        <w:rPr>
          <w:lang w:val="pl-PL"/>
        </w:rPr>
      </w:pPr>
      <w:r w:rsidRPr="001F4368">
        <w:rPr>
          <w:lang w:val="pl-PL"/>
        </w:rPr>
        <w:t>Ja, niżej podpisany/a ………………………………………….., oświadczam, że:</w:t>
      </w:r>
    </w:p>
    <w:p w14:paraId="4F156F70" w14:textId="77777777" w:rsidR="001F4368" w:rsidRPr="001F4368" w:rsidRDefault="001F4368" w:rsidP="001F4368">
      <w:pPr>
        <w:numPr>
          <w:ilvl w:val="0"/>
          <w:numId w:val="10"/>
        </w:numPr>
        <w:rPr>
          <w:lang w:val="pl-PL"/>
        </w:rPr>
      </w:pPr>
      <w:r w:rsidRPr="001F4368">
        <w:rPr>
          <w:lang w:val="pl-PL"/>
        </w:rPr>
        <w:t>Biorę udział w Rajdzie Rowerowym „Po Zdrowie w Powiecie” na własną odpowiedzialność.</w:t>
      </w:r>
    </w:p>
    <w:p w14:paraId="04610424" w14:textId="77777777" w:rsidR="001F4368" w:rsidRPr="001F4368" w:rsidRDefault="001F4368" w:rsidP="001F4368">
      <w:pPr>
        <w:numPr>
          <w:ilvl w:val="0"/>
          <w:numId w:val="10"/>
        </w:numPr>
        <w:rPr>
          <w:lang w:val="pl-PL"/>
        </w:rPr>
      </w:pPr>
      <w:r w:rsidRPr="001F4368">
        <w:rPr>
          <w:lang w:val="pl-PL"/>
        </w:rPr>
        <w:t>Mój stan zdrowia pozwala na udział w wydarzeniu i pokonanie trasy rajdu o długości ok. 160 km.</w:t>
      </w:r>
    </w:p>
    <w:p w14:paraId="18E89480" w14:textId="77777777" w:rsidR="001F4368" w:rsidRPr="001F4368" w:rsidRDefault="001F4368" w:rsidP="001F4368">
      <w:pPr>
        <w:numPr>
          <w:ilvl w:val="0"/>
          <w:numId w:val="10"/>
        </w:numPr>
        <w:rPr>
          <w:lang w:val="pl-PL"/>
        </w:rPr>
      </w:pPr>
      <w:r w:rsidRPr="001F4368">
        <w:rPr>
          <w:lang w:val="pl-PL"/>
        </w:rPr>
        <w:t>Mój rower jest sprawny technicznie, wyposażony w oświetlenie oraz wymagane elementy bezpieczeństwa.</w:t>
      </w:r>
    </w:p>
    <w:p w14:paraId="2D95A78D" w14:textId="77777777" w:rsidR="001F4368" w:rsidRPr="001F4368" w:rsidRDefault="001F4368" w:rsidP="001F4368">
      <w:pPr>
        <w:numPr>
          <w:ilvl w:val="0"/>
          <w:numId w:val="10"/>
        </w:numPr>
        <w:rPr>
          <w:lang w:val="pl-PL"/>
        </w:rPr>
      </w:pPr>
      <w:r w:rsidRPr="001F4368">
        <w:rPr>
          <w:lang w:val="pl-PL"/>
        </w:rPr>
        <w:t>Zobowiązuję się do przestrzegania zasad ruchu drogowego, wykonywania poleceń koordynatorów grupy i organizatorów rajdu.</w:t>
      </w:r>
    </w:p>
    <w:p w14:paraId="614996C6" w14:textId="77777777" w:rsidR="001F4368" w:rsidRPr="001F4368" w:rsidRDefault="001F4368" w:rsidP="001F4368">
      <w:pPr>
        <w:numPr>
          <w:ilvl w:val="0"/>
          <w:numId w:val="10"/>
        </w:numPr>
        <w:rPr>
          <w:lang w:val="pl-PL"/>
        </w:rPr>
      </w:pPr>
      <w:r w:rsidRPr="001F4368">
        <w:rPr>
          <w:lang w:val="pl-PL"/>
        </w:rPr>
        <w:t>Oświadczam, że posiadam doświadczenie w pokonaniu dystansu co najmniej 100 km w ciągu jednego dnia.</w:t>
      </w:r>
    </w:p>
    <w:p w14:paraId="5F2A1FDE" w14:textId="77777777" w:rsidR="001F4368" w:rsidRPr="001F4368" w:rsidRDefault="001F4368" w:rsidP="001F4368">
      <w:pPr>
        <w:numPr>
          <w:ilvl w:val="0"/>
          <w:numId w:val="10"/>
        </w:numPr>
        <w:rPr>
          <w:lang w:val="pl-PL"/>
        </w:rPr>
      </w:pPr>
      <w:r w:rsidRPr="001F4368">
        <w:rPr>
          <w:lang w:val="pl-PL"/>
        </w:rPr>
        <w:t>Organizator nie ponosi odpowiedzialności za ewentualne urazy, szkody lub wypadki wynikające z mojego uczestnictwa w rajdzie.</w:t>
      </w:r>
    </w:p>
    <w:p w14:paraId="6E155DBD" w14:textId="77777777" w:rsidR="001F4368" w:rsidRPr="001F4368" w:rsidRDefault="001F4368" w:rsidP="001F4368">
      <w:pPr>
        <w:rPr>
          <w:lang w:val="pl-PL"/>
        </w:rPr>
      </w:pPr>
      <w:r w:rsidRPr="001F4368">
        <w:rPr>
          <w:lang w:val="pl-PL"/>
        </w:rPr>
        <w:t>Data i podpis uczestnika: …………………………………………..</w:t>
      </w:r>
    </w:p>
    <w:p w14:paraId="44BA108C" w14:textId="77777777" w:rsidR="001F4368" w:rsidRPr="001F4368" w:rsidRDefault="001F4368" w:rsidP="001F4368">
      <w:pPr>
        <w:rPr>
          <w:lang w:val="pl-PL"/>
        </w:rPr>
      </w:pPr>
      <w:r w:rsidRPr="001F4368">
        <w:rPr>
          <w:lang w:val="pl-PL"/>
        </w:rPr>
        <w:t>W przypadku osób niepełnoletnich (16–18 lat):</w:t>
      </w:r>
      <w:r w:rsidRPr="001F4368">
        <w:rPr>
          <w:lang w:val="pl-PL"/>
        </w:rPr>
        <w:br/>
        <w:t>Wyrażam zgodę na udział mojego dziecka ………………………………………….. w Rajdzie Rowerowym „Po Zdrowie w Powiecie”.</w:t>
      </w:r>
      <w:r w:rsidRPr="001F4368">
        <w:rPr>
          <w:lang w:val="pl-PL"/>
        </w:rPr>
        <w:br/>
        <w:t>Podpis opiekuna prawnego: …………………………………………..</w:t>
      </w:r>
    </w:p>
    <w:p w14:paraId="3119B27D" w14:textId="77777777" w:rsidR="001F4368" w:rsidRPr="001F4368" w:rsidRDefault="001F4368" w:rsidP="001F4368">
      <w:pPr>
        <w:rPr>
          <w:lang w:val="pl-PL"/>
        </w:rPr>
      </w:pPr>
      <w:r w:rsidRPr="001F4368">
        <w:rPr>
          <w:b/>
          <w:bCs/>
          <w:lang w:val="pl-PL"/>
        </w:rPr>
        <w:t>Zadanie pn. Powiatowy Rajd Rowerowy „Po Zdrowie w Powiecie” współfinansowano ze środków Samorządu Województwa Mazowieckiego.</w:t>
      </w:r>
    </w:p>
    <w:p w14:paraId="0369E696" w14:textId="37FD1DFC" w:rsidR="00812801" w:rsidRPr="001F4368" w:rsidRDefault="00812801" w:rsidP="001F4368"/>
    <w:sectPr w:rsidR="00812801" w:rsidRPr="001F436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BC79B0"/>
    <w:multiLevelType w:val="multilevel"/>
    <w:tmpl w:val="2A4CF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1158426">
    <w:abstractNumId w:val="8"/>
  </w:num>
  <w:num w:numId="2" w16cid:durableId="1197159385">
    <w:abstractNumId w:val="6"/>
  </w:num>
  <w:num w:numId="3" w16cid:durableId="1356227617">
    <w:abstractNumId w:val="5"/>
  </w:num>
  <w:num w:numId="4" w16cid:durableId="541869377">
    <w:abstractNumId w:val="4"/>
  </w:num>
  <w:num w:numId="5" w16cid:durableId="469985033">
    <w:abstractNumId w:val="7"/>
  </w:num>
  <w:num w:numId="6" w16cid:durableId="1916738236">
    <w:abstractNumId w:val="3"/>
  </w:num>
  <w:num w:numId="7" w16cid:durableId="905992852">
    <w:abstractNumId w:val="2"/>
  </w:num>
  <w:num w:numId="8" w16cid:durableId="868376298">
    <w:abstractNumId w:val="1"/>
  </w:num>
  <w:num w:numId="9" w16cid:durableId="428237985">
    <w:abstractNumId w:val="0"/>
  </w:num>
  <w:num w:numId="10" w16cid:durableId="11854408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F4368"/>
    <w:rsid w:val="0029639D"/>
    <w:rsid w:val="00326F90"/>
    <w:rsid w:val="00812801"/>
    <w:rsid w:val="00AA1D8D"/>
    <w:rsid w:val="00B47730"/>
    <w:rsid w:val="00CB0664"/>
    <w:rsid w:val="00FC693F"/>
    <w:rsid w:val="00FD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703BB4"/>
  <w14:defaultImageDpi w14:val="300"/>
  <w15:docId w15:val="{E56720A0-B5A4-4C56-ABF1-EB59E726C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Michał Siemiński</cp:lastModifiedBy>
  <cp:revision>2</cp:revision>
  <dcterms:created xsi:type="dcterms:W3CDTF">2013-12-23T23:15:00Z</dcterms:created>
  <dcterms:modified xsi:type="dcterms:W3CDTF">2025-08-28T08:51:00Z</dcterms:modified>
  <cp:category/>
</cp:coreProperties>
</file>